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EAC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赴台交流承诺书</w:t>
      </w:r>
    </w:p>
    <w:p w14:paraId="589FEBDE">
      <w:pPr>
        <w:rPr>
          <w:rFonts w:hint="eastAsia"/>
        </w:rPr>
      </w:pPr>
    </w:p>
    <w:p w14:paraId="07476A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尊敬的国家有关部门：</w:t>
      </w:r>
    </w:p>
    <w:p w14:paraId="2E0E22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55A5A6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本人姓名：</w:t>
      </w:r>
      <w:r>
        <w:rPr>
          <w:rStyle w:val="133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****，身份证号码：________________，性别：**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，籍贯：**********，现居住于：________________________________________。本人郑重申请赴台湾地区开展学术交流，并就本次行程作出如下承诺：</w:t>
      </w:r>
    </w:p>
    <w:p w14:paraId="7B9233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26D8FE8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赴台目的</w:t>
      </w:r>
    </w:p>
    <w:p w14:paraId="737BFB4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本人赴台主要为参加</w:t>
      </w:r>
      <w:r>
        <w:rPr>
          <w:rStyle w:val="133"/>
          <w:rFonts w:hint="eastAsia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*****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，全程以学术交流、学习研讨为唯一目的，不从事与交流无关的活动。</w:t>
      </w:r>
    </w:p>
    <w:p w14:paraId="53C679F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67431A6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遵守法律法规</w:t>
      </w:r>
    </w:p>
    <w:p w14:paraId="45E6B2D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在台期间，本人将严格遵守国家法律法规及台湾地区相关规定，尊重当地社会秩序、公序良俗与风俗习惯，自觉维护国家形象与两岸正常交流秩序。</w:t>
      </w:r>
    </w:p>
    <w:p w14:paraId="2461857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625D4F2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维护国家利益</w:t>
      </w:r>
    </w:p>
    <w:p w14:paraId="2AFC8E1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本人将恪守一个中国原则，自觉维护国家主权、安全、发展利益，不发表、不参与任何危害国家利益、破坏两岸关系和平发展的言论与活动。</w:t>
      </w:r>
    </w:p>
    <w:p w14:paraId="5DB91C1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5C19B20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尊重台湾同胞</w:t>
      </w:r>
    </w:p>
    <w:p w14:paraId="1D68456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在台期间，本人将尊重台湾同胞的生活习俗与合法权益，理性友善开展学术交流，增进两岸同胞相互理解与信任，以实际行动促进两岸关系和平发展。</w:t>
      </w:r>
    </w:p>
    <w:p w14:paraId="682F13C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0CD77368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如期返回</w:t>
      </w:r>
    </w:p>
    <w:p w14:paraId="7A2B1DA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本人承诺严格按照行程安排在台活动，交流结束后</w:t>
      </w:r>
      <w:r>
        <w:rPr>
          <w:rStyle w:val="133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按期返回大陆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，不擅自变更行程、不逾期滞留。</w:t>
      </w:r>
    </w:p>
    <w:p w14:paraId="398428C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0301A2F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承担违规责任</w:t>
      </w:r>
    </w:p>
    <w:p w14:paraId="17FE8D3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本人确认已知悉赴台交流相关管理规定。如违反上述承诺及国家有关规定，自愿承担相应法律责任与纪律责任，接受有关部门依法依规处理。</w:t>
      </w:r>
    </w:p>
    <w:p w14:paraId="2970D1A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3180EEF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本人郑重承诺，以上内容真实、自愿，将严格信守。恳请国家有关部门予以审核批准。</w:t>
      </w:r>
    </w:p>
    <w:p w14:paraId="3226315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0E0469F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6CC4F6B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right="0" w:right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申请人：__________</w:t>
      </w:r>
      <w:r>
        <w:rPr>
          <w:rFonts w:hint="eastAsia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(签字）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申请日期：______年____月____日</w:t>
      </w:r>
    </w:p>
    <w:p w14:paraId="2C60D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0" w:firstLineChars="26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sectPr>
      <w:pgSz w:w="12240" w:h="15840"/>
      <w:pgMar w:top="1134" w:right="1800" w:bottom="1134" w:left="1800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53FC3CF"/>
    <w:multiLevelType w:val="singleLevel"/>
    <w:tmpl w:val="253FC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jZDI1NjcyNDQyZmE3M2JkZDY0MmI5YzQzYzVjMTA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0DF7114"/>
    <w:rsid w:val="12530B9F"/>
    <w:rsid w:val="31C85EB3"/>
    <w:rsid w:val="3DA9265A"/>
    <w:rsid w:val="4FED1660"/>
    <w:rsid w:val="5F277824"/>
    <w:rsid w:val="67452B44"/>
    <w:rsid w:val="6A1B2E70"/>
    <w:rsid w:val="6DF9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color w:val="000000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669</Words>
  <Characters>685</Characters>
  <Lines>0</Lines>
  <Paragraphs>0</Paragraphs>
  <TotalTime>8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WPS_1681871981</dc:creator>
  <cp:lastModifiedBy>WPS_1681871981</cp:lastModifiedBy>
  <dcterms:modified xsi:type="dcterms:W3CDTF">2026-04-10T06:29:36Z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BD856D3F7818475386BCF73286355AA0_12</vt:lpwstr>
  </property>
  <property fmtid="{D5CDD505-2E9C-101B-9397-08002B2CF9AE}" pid="4" name="KSOTemplateDocerSaveRecord">
    <vt:lpwstr>eyJoZGlkIjoiMGNjZDI1NjcyNDQyZmE3M2JkZDY0MmI5YzQzYzVjMTAiLCJ1c2VySWQiOiIxNDg4Mzc1NzYxIn0=</vt:lpwstr>
  </property>
</Properties>
</file>